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0565256" name="01a04713-184b-7337-b947-92ab9051b1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6536789" name="01a04713-184b-7337-b947-92ab9051b1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8388854" name="01a0471d-b30a-7e8d-b191-a21feb242b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9892258" name="01a0471d-b30a-7e8d-b191-a21feb242bb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8443039" name="01a0473a-ff69-748c-ad64-09dbd6d0cd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9875101" name="01a0473a-ff69-748c-ad64-09dbd6d0cdb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9797884" name="01a0473b-20a3-70dc-8a53-d0f1c7cf22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3446801" name="01a0473b-20a3-70dc-8a53-d0f1c7cf22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395580" name="01a0473c-21ee-717c-b77c-7cbd7c0054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541575" name="01a0473c-21ee-717c-b77c-7cbd7c00548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9704967" name="01a0473c-3726-76b8-8f7c-000f11e02f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6814523" name="01a0473c-3726-76b8-8f7c-000f11e02f7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2196818" name="01a0473e-d52a-731c-a7c7-0cbc1ffc8a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9147847" name="01a0473e-d52a-731c-a7c7-0cbc1ffc8ad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6600455" name="01a0473e-f527-7df1-8690-8b919c656b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782640" name="01a0473e-f527-7df1-8690-8b919c656bb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4577014" name="01a0473f-b7a5-7185-a8d2-db8d483154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630869" name="01a0473f-b7a5-7185-a8d2-db8d4831545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3899564" name="01a0473f-d333-7871-9d0a-feeb3d3878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0167970" name="01a0473f-d333-7871-9d0a-feeb3d3878f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Balkonbrüstung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Geländer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Geländer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8499935" name="01a04746-5749-7df2-9d3f-8a5e4d9576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0026574" name="01a04746-5749-7df2-9d3f-8a5e4d9576a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8449209" name="01a04746-753a-7d0c-bc7b-5b3a03f0af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6474444" name="01a04746-753a-7d0c-bc7b-5b3a03f0af1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7A, 9422 Thal</w:t>
          </w:r>
        </w:p>
        <w:p>
          <w:pPr>
            <w:spacing w:before="0" w:after="0"/>
          </w:pPr>
          <w:r>
            <w:t>1174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